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0829604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382454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0509398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265080" name="019d8bd0-df6c-7a5c-a1b8-ce10ec1f0c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9789778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095200" name="019d8c14-bc96-756f-a5ac-2ae1c6f3b1e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300098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568944" name="019d8bf9-6058-71e3-8d86-3859199e7b3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7644273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881240" name="019d8bff-753c-77a7-980b-4989f235286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0091823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590316" name="019d8c06-1db1-7f10-90c0-6e67f734865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8326539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012269" name="019d8bd4-3275-7516-a0b2-2931e9540b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5079851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077260" name="019d8bdf-ae52-767f-aa9d-f903c9a2278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6967595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828856" name="019d8be7-9614-7fa8-9fd3-0c92a4f4b28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3965568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888958" name="019d8bef-c803-7482-a906-7c61886b3a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0428415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878896" name="019d8bdf-0650-778e-80dc-2346d460efb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2060768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999269" name="019d8bc8-8672-738b-84da-cf80b24281c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2970760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647128" name="019d8be6-e622-7541-a58d-09ed3e672ec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8005934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272981" name="019d8bcb-98db-72a0-994f-2397de38d62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0965883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196567" name="019d8bd8-be9f-7285-b7fe-4a960599df0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0795239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236923" name="019d8be5-bc7e-7988-a6ce-9832ea20169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648888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96904" name="019d8bc5-5c78-73ed-90a6-9fb6f60dcca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Kork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2429739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328730" name="019d8bf4-80df-7d4a-9fb7-06155f02772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07556" name="019d8bfc-09b9-72c1-ad78-9e03a41e9e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345064" name="019d8bfc-09b9-72c1-ad78-9e03a41e9e0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6278508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77232" name="019d8c04-91d9-7483-8c85-1d3b330a43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4175525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121612" name="019d8bf6-ae48-7054-8fef-3b83d839483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5076018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019063" name="019d8bfe-5367-7655-8c7e-90f715f08a3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0038393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970485" name="019d8c0e-ef3b-7492-942a-b213608b42f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 Sockel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133546632" name="019dfd03-c75b-7f4f-9eb6-ea46ad1a67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214663" name="019dfd03-c75b-7f4f-9eb6-ea46ad1a67f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EFH.Weierstrasse 2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